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3F" w:rsidRPr="00A559A0" w:rsidRDefault="00E8243F" w:rsidP="00E824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559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E8243F" w:rsidRPr="00A559A0" w:rsidRDefault="00E8243F" w:rsidP="00E8243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59A0">
        <w:rPr>
          <w:rFonts w:ascii="Times New Roman" w:hAnsi="Times New Roman" w:cs="Times New Roman"/>
          <w:b/>
          <w:color w:val="000000"/>
          <w:sz w:val="28"/>
          <w:lang w:val="ru-RU"/>
        </w:rPr>
        <w:t>‌‌‌</w:t>
      </w:r>
      <w:r w:rsidRPr="00A559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образования Республики Мордовия</w:t>
      </w:r>
    </w:p>
    <w:p w:rsidR="00E8243F" w:rsidRPr="00A559A0" w:rsidRDefault="00E8243F" w:rsidP="00E8243F">
      <w:pPr>
        <w:jc w:val="center"/>
        <w:rPr>
          <w:b/>
          <w:sz w:val="28"/>
          <w:szCs w:val="28"/>
          <w:lang w:val="ru-RU"/>
        </w:rPr>
      </w:pPr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МБОУ</w:t>
      </w:r>
      <w:proofErr w:type="gramStart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"</w:t>
      </w:r>
      <w:proofErr w:type="spellStart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proofErr w:type="gramEnd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овылкинская</w:t>
      </w:r>
      <w:proofErr w:type="spellEnd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средняя общеобразовательная школа №2"</w:t>
      </w:r>
      <w:r w:rsidRPr="00A559A0">
        <w:rPr>
          <w:b/>
          <w:sz w:val="28"/>
          <w:szCs w:val="28"/>
          <w:lang w:val="ru-RU"/>
        </w:rPr>
        <w:cr/>
      </w:r>
    </w:p>
    <w:p w:rsidR="00E8243F" w:rsidRPr="00A559A0" w:rsidRDefault="00E8243F" w:rsidP="00E8243F">
      <w:pPr>
        <w:jc w:val="center"/>
        <w:rPr>
          <w:sz w:val="24"/>
          <w:szCs w:val="24"/>
          <w:lang w:val="ru-RU"/>
        </w:rPr>
      </w:pPr>
    </w:p>
    <w:tbl>
      <w:tblPr>
        <w:tblStyle w:val="aff0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1"/>
        <w:gridCol w:w="3969"/>
        <w:gridCol w:w="2835"/>
      </w:tblGrid>
      <w:tr w:rsidR="00E8243F" w:rsidRPr="00373897" w:rsidTr="00EF7194">
        <w:tc>
          <w:tcPr>
            <w:tcW w:w="3261" w:type="dxa"/>
          </w:tcPr>
          <w:p w:rsidR="00E8243F" w:rsidRPr="00A559A0" w:rsidRDefault="00E8243F" w:rsidP="00EF7194">
            <w:pPr>
              <w:rPr>
                <w:lang w:val="ru-RU"/>
              </w:rPr>
            </w:pPr>
            <w:r w:rsidRPr="00A559A0">
              <w:rPr>
                <w:lang w:val="ru-RU"/>
              </w:rPr>
              <w:t>РАССМОТРЕНО</w:t>
            </w:r>
          </w:p>
          <w:p w:rsidR="00E8243F" w:rsidRPr="00A559A0" w:rsidRDefault="00E8243F" w:rsidP="00EF7194">
            <w:pPr>
              <w:ind w:left="2444" w:hanging="2444"/>
              <w:rPr>
                <w:lang w:val="ru-RU"/>
              </w:rPr>
            </w:pPr>
            <w:r w:rsidRPr="00A559A0">
              <w:rPr>
                <w:lang w:val="ru-RU"/>
              </w:rPr>
              <w:t xml:space="preserve">МО учителей </w:t>
            </w:r>
            <w:proofErr w:type="spellStart"/>
            <w:r w:rsidRPr="00A559A0">
              <w:rPr>
                <w:lang w:val="ru-RU"/>
              </w:rPr>
              <w:t>нач</w:t>
            </w:r>
            <w:proofErr w:type="spellEnd"/>
            <w:r w:rsidRPr="00A559A0">
              <w:rPr>
                <w:lang w:val="ru-RU"/>
              </w:rPr>
              <w:t xml:space="preserve"> классов</w:t>
            </w:r>
          </w:p>
          <w:p w:rsidR="00E8243F" w:rsidRPr="00A559A0" w:rsidRDefault="00E8243F" w:rsidP="00EF7194">
            <w:pPr>
              <w:rPr>
                <w:lang w:val="ru-RU"/>
              </w:rPr>
            </w:pPr>
            <w:proofErr w:type="spellStart"/>
            <w:r w:rsidRPr="00A559A0">
              <w:rPr>
                <w:lang w:val="ru-RU"/>
              </w:rPr>
              <w:t>__________Абрамова</w:t>
            </w:r>
            <w:proofErr w:type="spellEnd"/>
            <w:r w:rsidRPr="00A559A0">
              <w:rPr>
                <w:lang w:val="ru-RU"/>
              </w:rPr>
              <w:t xml:space="preserve"> О.Н.</w:t>
            </w:r>
          </w:p>
          <w:p w:rsidR="00E8243F" w:rsidRPr="00F00842" w:rsidRDefault="00E8243F" w:rsidP="00EF7194">
            <w:proofErr w:type="spellStart"/>
            <w:r w:rsidRPr="00F00842">
              <w:t>Протокол</w:t>
            </w:r>
            <w:proofErr w:type="spellEnd"/>
            <w:r w:rsidRPr="00F00842">
              <w:t xml:space="preserve"> №1</w:t>
            </w:r>
          </w:p>
          <w:p w:rsidR="00E8243F" w:rsidRPr="00F00842" w:rsidRDefault="00E8243F" w:rsidP="00EF7194">
            <w:proofErr w:type="spellStart"/>
            <w:r>
              <w:t>от</w:t>
            </w:r>
            <w:proofErr w:type="spellEnd"/>
            <w:r>
              <w:t xml:space="preserve"> 31.08.2023</w:t>
            </w:r>
            <w:r w:rsidRPr="00F00842">
              <w:t xml:space="preserve"> г.</w:t>
            </w:r>
          </w:p>
        </w:tc>
        <w:tc>
          <w:tcPr>
            <w:tcW w:w="3969" w:type="dxa"/>
          </w:tcPr>
          <w:p w:rsidR="00E8243F" w:rsidRPr="00A559A0" w:rsidRDefault="00E8243F" w:rsidP="00EF7194">
            <w:pPr>
              <w:rPr>
                <w:lang w:val="ru-RU"/>
              </w:rPr>
            </w:pPr>
            <w:r w:rsidRPr="00A559A0">
              <w:rPr>
                <w:lang w:val="ru-RU"/>
              </w:rPr>
              <w:t>СОГЛАСОВАНО</w:t>
            </w:r>
          </w:p>
          <w:p w:rsidR="00E8243F" w:rsidRPr="00A559A0" w:rsidRDefault="00E8243F" w:rsidP="00EF7194">
            <w:pPr>
              <w:rPr>
                <w:lang w:val="ru-RU"/>
              </w:rPr>
            </w:pPr>
            <w:r w:rsidRPr="00A559A0">
              <w:rPr>
                <w:lang w:val="ru-RU"/>
              </w:rPr>
              <w:t>заместитель директора по УВР</w:t>
            </w:r>
          </w:p>
          <w:p w:rsidR="00E8243F" w:rsidRPr="00A559A0" w:rsidRDefault="00E8243F" w:rsidP="00EF7194">
            <w:pPr>
              <w:ind w:left="459" w:hanging="459"/>
              <w:rPr>
                <w:lang w:val="ru-RU"/>
              </w:rPr>
            </w:pPr>
            <w:proofErr w:type="spellStart"/>
            <w:r w:rsidRPr="00A559A0">
              <w:rPr>
                <w:lang w:val="ru-RU"/>
              </w:rPr>
              <w:t>______________Никулина</w:t>
            </w:r>
            <w:proofErr w:type="spellEnd"/>
            <w:r w:rsidRPr="00A559A0">
              <w:rPr>
                <w:lang w:val="ru-RU"/>
              </w:rPr>
              <w:t xml:space="preserve"> Т.В.</w:t>
            </w:r>
          </w:p>
          <w:p w:rsidR="00E8243F" w:rsidRPr="00F00842" w:rsidRDefault="00E8243F" w:rsidP="00EF7194">
            <w:proofErr w:type="spellStart"/>
            <w:r w:rsidRPr="00F00842">
              <w:t>Протокол</w:t>
            </w:r>
            <w:proofErr w:type="spellEnd"/>
            <w:r w:rsidRPr="00F00842">
              <w:t xml:space="preserve"> №1</w:t>
            </w:r>
          </w:p>
          <w:p w:rsidR="00E8243F" w:rsidRPr="00F00842" w:rsidRDefault="00E8243F" w:rsidP="00EF7194">
            <w:proofErr w:type="spellStart"/>
            <w:r>
              <w:t>от</w:t>
            </w:r>
            <w:proofErr w:type="spellEnd"/>
            <w:r>
              <w:t xml:space="preserve"> 31.08.2023</w:t>
            </w:r>
            <w:r w:rsidRPr="00F00842">
              <w:t xml:space="preserve"> г.</w:t>
            </w:r>
          </w:p>
        </w:tc>
        <w:tc>
          <w:tcPr>
            <w:tcW w:w="2835" w:type="dxa"/>
          </w:tcPr>
          <w:p w:rsidR="00E8243F" w:rsidRPr="00A559A0" w:rsidRDefault="00E8243F" w:rsidP="00EF7194">
            <w:pPr>
              <w:rPr>
                <w:lang w:val="ru-RU"/>
              </w:rPr>
            </w:pPr>
            <w:r w:rsidRPr="00A559A0">
              <w:rPr>
                <w:lang w:val="ru-RU"/>
              </w:rPr>
              <w:t>УТВЕРЖДЕНО</w:t>
            </w:r>
          </w:p>
          <w:p w:rsidR="00E8243F" w:rsidRPr="00A559A0" w:rsidRDefault="00E8243F" w:rsidP="00EF7194">
            <w:pPr>
              <w:rPr>
                <w:lang w:val="ru-RU"/>
              </w:rPr>
            </w:pPr>
            <w:r w:rsidRPr="00A559A0">
              <w:rPr>
                <w:lang w:val="ru-RU"/>
              </w:rPr>
              <w:t>Директор МБОУ</w:t>
            </w:r>
          </w:p>
          <w:p w:rsidR="00E8243F" w:rsidRPr="00A559A0" w:rsidRDefault="00E8243F" w:rsidP="00EF7194">
            <w:pPr>
              <w:rPr>
                <w:lang w:val="ru-RU"/>
              </w:rPr>
            </w:pPr>
            <w:r w:rsidRPr="00A559A0">
              <w:rPr>
                <w:lang w:val="ru-RU"/>
              </w:rPr>
              <w:t>"</w:t>
            </w:r>
            <w:proofErr w:type="spellStart"/>
            <w:r w:rsidRPr="00A559A0">
              <w:rPr>
                <w:lang w:val="ru-RU"/>
              </w:rPr>
              <w:t>Ковылкинская</w:t>
            </w:r>
            <w:proofErr w:type="spellEnd"/>
            <w:r w:rsidRPr="00A559A0">
              <w:rPr>
                <w:lang w:val="ru-RU"/>
              </w:rPr>
              <w:t xml:space="preserve"> СОШ№2"</w:t>
            </w:r>
          </w:p>
          <w:p w:rsidR="00E8243F" w:rsidRPr="00A559A0" w:rsidRDefault="00E8243F" w:rsidP="00EF7194">
            <w:pPr>
              <w:rPr>
                <w:lang w:val="ru-RU"/>
              </w:rPr>
            </w:pPr>
            <w:proofErr w:type="spellStart"/>
            <w:r w:rsidRPr="00A559A0">
              <w:rPr>
                <w:lang w:val="ru-RU"/>
              </w:rPr>
              <w:t>___________ГорбуноваО.Г</w:t>
            </w:r>
            <w:proofErr w:type="spellEnd"/>
            <w:r w:rsidRPr="00A559A0">
              <w:rPr>
                <w:lang w:val="ru-RU"/>
              </w:rPr>
              <w:t>.</w:t>
            </w:r>
          </w:p>
          <w:p w:rsidR="00E8243F" w:rsidRPr="00A559A0" w:rsidRDefault="00E8243F" w:rsidP="00EF7194">
            <w:pPr>
              <w:ind w:left="-675" w:firstLine="675"/>
              <w:rPr>
                <w:lang w:val="ru-RU"/>
              </w:rPr>
            </w:pPr>
            <w:r w:rsidRPr="00A559A0">
              <w:rPr>
                <w:lang w:val="ru-RU"/>
              </w:rPr>
              <w:t>Приказ №1</w:t>
            </w:r>
          </w:p>
          <w:p w:rsidR="00E8243F" w:rsidRPr="00A559A0" w:rsidRDefault="00E8243F" w:rsidP="00EF7194">
            <w:pPr>
              <w:rPr>
                <w:lang w:val="ru-RU"/>
              </w:rPr>
            </w:pPr>
            <w:r w:rsidRPr="00A559A0">
              <w:rPr>
                <w:lang w:val="ru-RU"/>
              </w:rPr>
              <w:t>от 31.08.2023 г</w:t>
            </w:r>
          </w:p>
        </w:tc>
      </w:tr>
    </w:tbl>
    <w:p w:rsidR="00E8243F" w:rsidRPr="00A156FD" w:rsidRDefault="00E8243F" w:rsidP="00E8243F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8243F" w:rsidRPr="00A156FD" w:rsidRDefault="00E8243F" w:rsidP="00E8243F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A156FD">
        <w:rPr>
          <w:rFonts w:ascii="Times New Roman" w:hAnsi="Times New Roman"/>
          <w:color w:val="000000"/>
          <w:sz w:val="28"/>
          <w:lang w:val="ru-RU"/>
        </w:rPr>
        <w:t>​</w:t>
      </w:r>
    </w:p>
    <w:p w:rsidR="00E8243F" w:rsidRPr="00A156FD" w:rsidRDefault="00E8243F" w:rsidP="00E8243F">
      <w:pPr>
        <w:spacing w:after="0"/>
        <w:ind w:left="120"/>
        <w:rPr>
          <w:lang w:val="ru-RU"/>
        </w:rPr>
      </w:pPr>
    </w:p>
    <w:p w:rsidR="00E8243F" w:rsidRPr="00A156FD" w:rsidRDefault="00E8243F" w:rsidP="00E8243F">
      <w:pPr>
        <w:spacing w:after="0"/>
        <w:ind w:left="120"/>
        <w:rPr>
          <w:lang w:val="ru-RU"/>
        </w:rPr>
      </w:pPr>
      <w:r w:rsidRPr="00A156FD">
        <w:rPr>
          <w:rFonts w:ascii="Times New Roman" w:hAnsi="Times New Roman"/>
          <w:color w:val="000000"/>
          <w:sz w:val="28"/>
          <w:lang w:val="ru-RU"/>
        </w:rPr>
        <w:t>‌</w:t>
      </w:r>
    </w:p>
    <w:p w:rsidR="00E8243F" w:rsidRPr="00A156FD" w:rsidRDefault="00E8243F" w:rsidP="00E8243F">
      <w:pPr>
        <w:spacing w:after="0"/>
        <w:ind w:left="120"/>
        <w:rPr>
          <w:lang w:val="ru-RU"/>
        </w:rPr>
      </w:pPr>
    </w:p>
    <w:p w:rsidR="00E8243F" w:rsidRPr="00A156FD" w:rsidRDefault="00E8243F" w:rsidP="00E8243F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8243F" w:rsidRPr="00A559A0" w:rsidRDefault="00E8243F" w:rsidP="00E8243F">
      <w:pPr>
        <w:spacing w:after="0" w:line="408" w:lineRule="auto"/>
        <w:ind w:left="120"/>
        <w:jc w:val="center"/>
        <w:rPr>
          <w:b/>
          <w:lang w:val="ru-RU"/>
        </w:rPr>
      </w:pPr>
      <w:r w:rsidRPr="00A559A0"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A559A0">
        <w:rPr>
          <w:rFonts w:ascii="Times New Roman" w:hAnsi="Times New Roman"/>
          <w:b/>
          <w:color w:val="000000"/>
          <w:sz w:val="28"/>
        </w:rPr>
        <w:t>ID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1170193</w:t>
      </w:r>
      <w:r w:rsidRPr="00A559A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E8243F" w:rsidRPr="00A156FD" w:rsidRDefault="00E8243F" w:rsidP="00E824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 Окружающий мир</w:t>
      </w:r>
      <w:r w:rsidRPr="00A156FD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8243F" w:rsidRDefault="00E8243F" w:rsidP="00E8243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 2 класса начального общего образования</w:t>
      </w:r>
    </w:p>
    <w:p w:rsidR="00E8243F" w:rsidRPr="00A156FD" w:rsidRDefault="00E8243F" w:rsidP="00E8243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2023-2024 учебный год</w:t>
      </w:r>
    </w:p>
    <w:p w:rsidR="00E8243F" w:rsidRPr="00A156FD" w:rsidRDefault="00E8243F" w:rsidP="00E8243F">
      <w:pPr>
        <w:spacing w:after="0"/>
        <w:ind w:left="120"/>
        <w:jc w:val="center"/>
        <w:rPr>
          <w:lang w:val="ru-RU"/>
        </w:rPr>
      </w:pPr>
    </w:p>
    <w:p w:rsidR="00E8243F" w:rsidRDefault="00E8243F" w:rsidP="00E824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243F" w:rsidRDefault="00E8243F" w:rsidP="00E824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243F" w:rsidRDefault="00E8243F" w:rsidP="00E824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243F" w:rsidRDefault="00E8243F" w:rsidP="00E824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243F" w:rsidRDefault="00E8243F" w:rsidP="00E824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243F" w:rsidRDefault="00E8243F" w:rsidP="00E8243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8243F" w:rsidRPr="00A156FD" w:rsidRDefault="00E8243F" w:rsidP="00E8243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Падерова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Валентина Александровна</w:t>
      </w:r>
    </w:p>
    <w:p w:rsidR="00E8243F" w:rsidRPr="00A156FD" w:rsidRDefault="00E8243F" w:rsidP="00E8243F">
      <w:pPr>
        <w:spacing w:after="0"/>
        <w:ind w:left="120"/>
        <w:jc w:val="center"/>
        <w:rPr>
          <w:lang w:val="ru-RU"/>
        </w:rPr>
      </w:pPr>
    </w:p>
    <w:p w:rsidR="00E8243F" w:rsidRPr="00A156FD" w:rsidRDefault="00E8243F" w:rsidP="00E8243F">
      <w:pPr>
        <w:spacing w:after="0"/>
        <w:ind w:left="120"/>
        <w:jc w:val="center"/>
        <w:rPr>
          <w:lang w:val="ru-RU"/>
        </w:rPr>
      </w:pPr>
    </w:p>
    <w:p w:rsidR="00E8243F" w:rsidRPr="00A156FD" w:rsidRDefault="00E8243F" w:rsidP="00E8243F">
      <w:pPr>
        <w:spacing w:after="0"/>
        <w:ind w:left="120"/>
        <w:jc w:val="center"/>
        <w:rPr>
          <w:lang w:val="ru-RU"/>
        </w:rPr>
      </w:pPr>
    </w:p>
    <w:p w:rsidR="00E8243F" w:rsidRPr="00A156FD" w:rsidRDefault="00E8243F" w:rsidP="00E8243F">
      <w:pPr>
        <w:spacing w:after="0"/>
        <w:ind w:left="120"/>
        <w:jc w:val="center"/>
        <w:rPr>
          <w:lang w:val="ru-RU"/>
        </w:rPr>
      </w:pPr>
    </w:p>
    <w:p w:rsidR="00E8243F" w:rsidRPr="00A156FD" w:rsidRDefault="00E8243F" w:rsidP="00E8243F">
      <w:pPr>
        <w:spacing w:after="0"/>
        <w:ind w:left="120"/>
        <w:jc w:val="center"/>
        <w:rPr>
          <w:lang w:val="ru-RU"/>
        </w:rPr>
      </w:pPr>
    </w:p>
    <w:p w:rsidR="00E8243F" w:rsidRPr="00A156FD" w:rsidRDefault="00E8243F" w:rsidP="00E8243F">
      <w:pPr>
        <w:spacing w:after="0"/>
        <w:ind w:left="120"/>
        <w:jc w:val="center"/>
        <w:rPr>
          <w:lang w:val="ru-RU"/>
        </w:rPr>
      </w:pPr>
    </w:p>
    <w:p w:rsidR="00E8243F" w:rsidRDefault="00E8243F" w:rsidP="00E8243F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8f40cabc-1e83-4907-ad8f-f4ef8375b8cd"/>
      <w:proofErr w:type="spellStart"/>
      <w:r w:rsidRPr="00A156FD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0"/>
      <w:proofErr w:type="spellEnd"/>
      <w:r w:rsidRPr="00A156F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30574bb6-69b4-4b7b-a313-5bac59a2fd6c"/>
      <w:r w:rsidRPr="00A156FD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1"/>
      <w:r w:rsidRPr="00A156F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56FD">
        <w:rPr>
          <w:rFonts w:ascii="Times New Roman" w:hAnsi="Times New Roman"/>
          <w:color w:val="000000"/>
          <w:sz w:val="28"/>
          <w:lang w:val="ru-RU"/>
        </w:rPr>
        <w:t>​</w:t>
      </w:r>
    </w:p>
    <w:p w:rsidR="00E8243F" w:rsidRDefault="00E8243F" w:rsidP="00E8243F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8243F" w:rsidRPr="001D2BDC" w:rsidRDefault="00E8243F" w:rsidP="00E8243F">
      <w:pPr>
        <w:rPr>
          <w:lang w:val="ru-RU"/>
        </w:rPr>
        <w:sectPr w:rsidR="00E8243F" w:rsidRPr="001D2BDC">
          <w:pgSz w:w="11900" w:h="16840"/>
          <w:pgMar w:top="101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78" w:line="220" w:lineRule="exact"/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E8243F" w:rsidRPr="001D2BDC" w:rsidRDefault="00E8243F" w:rsidP="00E8243F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E8243F" w:rsidRPr="001D2BDC" w:rsidRDefault="00E8243F" w:rsidP="00E8243F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E8243F" w:rsidRPr="001D2BDC" w:rsidRDefault="00E8243F" w:rsidP="00E8243F">
      <w:pPr>
        <w:autoSpaceDE w:val="0"/>
        <w:autoSpaceDN w:val="0"/>
        <w:spacing w:before="70" w:after="0" w:line="286" w:lineRule="auto"/>
        <w:ind w:left="142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  содержательные  линии для обязательного изучения во 2 классе начальной школы. Содержание обучения во 2 классе завершатся перечнем универсальных учебных действий (УДД) - познавательных, коммуникативных и регулятивных, которые возможно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второй год обучения в начальной школе. </w:t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2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E8243F" w:rsidRPr="001D2BDC" w:rsidRDefault="00E8243F" w:rsidP="00E8243F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2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стандарта.</w:t>
      </w:r>
    </w:p>
    <w:p w:rsidR="00E8243F" w:rsidRPr="001D2BDC" w:rsidRDefault="00E8243F" w:rsidP="00E8243F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E8243F" w:rsidRPr="001D2BDC" w:rsidRDefault="00E8243F" w:rsidP="00E8243F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предмета.</w:t>
      </w:r>
    </w:p>
    <w:p w:rsidR="00E8243F" w:rsidRPr="001D2BDC" w:rsidRDefault="00E8243F" w:rsidP="00E8243F">
      <w:pPr>
        <w:autoSpaceDE w:val="0"/>
        <w:autoSpaceDN w:val="0"/>
        <w:spacing w:before="190" w:after="0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деятельности.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E8243F" w:rsidRPr="001D2BDC" w:rsidRDefault="00E8243F" w:rsidP="00E8243F">
      <w:pPr>
        <w:rPr>
          <w:lang w:val="ru-RU"/>
        </w:rPr>
        <w:sectPr w:rsidR="00E8243F" w:rsidRPr="001D2BDC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66" w:line="220" w:lineRule="exact"/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E8243F" w:rsidRPr="001D2BDC" w:rsidRDefault="00E8243F" w:rsidP="00E8243F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индивидуальности.</w:t>
      </w:r>
    </w:p>
    <w:p w:rsidR="00E8243F" w:rsidRPr="001D2BDC" w:rsidRDefault="00E8243F" w:rsidP="00E8243F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«О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кружающий мир» осуществлён на основе следующих ведущих идей: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освоение общечеловеческих ценностей взаимодействия в системах «Человек и природа»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Человек и общество», «Человек и другие люди», «Человек и его самость», «Человек и познание».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во 2 классе, составляет 68 часов (два часа в неделю).</w:t>
      </w:r>
    </w:p>
    <w:p w:rsidR="00E8243F" w:rsidRPr="001D2BDC" w:rsidRDefault="00E8243F" w:rsidP="00E8243F">
      <w:pPr>
        <w:rPr>
          <w:lang w:val="ru-RU"/>
        </w:rPr>
        <w:sectPr w:rsidR="00E8243F" w:rsidRPr="001D2BDC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78" w:line="220" w:lineRule="exact"/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346" w:after="0" w:line="286" w:lineRule="auto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Человек и общество</w:t>
      </w:r>
      <w:proofErr w:type="gramStart"/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Н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аша Родина  —  Россия,  Российская  Федерация  Россия  и её столица на карте. Государственные символы  России.  Москва — столица России. Святыни Москвы — святыни России: Кремль, Красная площадь, Большой театр и др.  Характеристика отдельных исторических событий, связанных с Москвой (основание Москвы, строительство Кремля и др.). Герб  Москвы.  Расположение  Москвы на  карте.  Города  России. 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</w:t>
      </w:r>
    </w:p>
    <w:p w:rsidR="00E8243F" w:rsidRPr="001D2BDC" w:rsidRDefault="00E8243F" w:rsidP="00E8243F">
      <w:pPr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Хозяйственные занятия, профессии жителей родного края. Значение труда в жизни человека и общества.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E8243F" w:rsidRPr="001D2BDC" w:rsidRDefault="00E8243F" w:rsidP="00E8243F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</w:t>
      </w:r>
    </w:p>
    <w:p w:rsidR="00E8243F" w:rsidRPr="001D2BDC" w:rsidRDefault="00E8243F" w:rsidP="00E8243F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8243F" w:rsidRPr="001D2BDC" w:rsidRDefault="00E8243F" w:rsidP="00E8243F">
      <w:pPr>
        <w:autoSpaceDE w:val="0"/>
        <w:autoSpaceDN w:val="0"/>
        <w:spacing w:before="70" w:after="0"/>
        <w:ind w:firstLine="18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Многообразие растений. Деревья, кустарники, травы. Дикорастущие и культурные растения.   Связи в природе.  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E8243F" w:rsidRPr="001D2BDC" w:rsidRDefault="00E8243F" w:rsidP="00E8243F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Красная книга России, её значение, отдельные представители растений и животных Красной книги.</w:t>
      </w:r>
    </w:p>
    <w:p w:rsidR="00E8243F" w:rsidRPr="001D2BDC" w:rsidRDefault="00E8243F" w:rsidP="00E8243F">
      <w:pPr>
        <w:autoSpaceDE w:val="0"/>
        <w:autoSpaceDN w:val="0"/>
        <w:spacing w:before="70"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Заповедники, природные парки. Охрана природы. Правила нравственного поведения на природе.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E8243F" w:rsidRPr="001D2BDC" w:rsidRDefault="00E8243F" w:rsidP="00E8243F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поведения при пользовании компьютером. Безопасность в Интернете (коммуникация в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мессенджерах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и социальных группах) в условиях контролируемого доступа в Интернет.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180" w:right="3456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jc w:val="center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методах познания природы (наблюдение, опыт, сравнение, измерение);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наблюдения определять состояние вещества (жидкое, твёрдое, газообразное);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символы РФ;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деревья, кустарники, травы; приводить примеры (в пределах 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E8243F" w:rsidRPr="001D2BDC" w:rsidRDefault="00E8243F" w:rsidP="00E8243F">
      <w:pPr>
        <w:rPr>
          <w:lang w:val="ru-RU"/>
        </w:rPr>
        <w:sectPr w:rsidR="00E8243F" w:rsidRPr="001D2BDC">
          <w:pgSz w:w="11900" w:h="16840"/>
          <w:pgMar w:top="298" w:right="650" w:bottom="3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114" w:line="220" w:lineRule="exact"/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262" w:lineRule="auto"/>
        <w:ind w:left="420"/>
        <w:rPr>
          <w:lang w:val="ru-RU"/>
        </w:rPr>
      </w:pP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растения: дикорастущие и культурные; лекарственные и ядовитые (в пределах изученного); </w:t>
      </w:r>
      <w:proofErr w:type="gramEnd"/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прошлое, настоящее, будущее.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информацию, представленную в тексте, графически, аудиовизуально;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информацию, представленную в схеме, таблице;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используя текстовую информацию, заполнять таблицы; дополнять схемы; </w:t>
      </w:r>
    </w:p>
    <w:p w:rsidR="00E8243F" w:rsidRPr="001D2BDC" w:rsidRDefault="00E8243F" w:rsidP="00E8243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соотносить пример (рисунок, предложенную ситуацию) со временем протекания.</w:t>
      </w:r>
    </w:p>
    <w:p w:rsidR="00E8243F" w:rsidRPr="001D2BDC" w:rsidRDefault="00E8243F" w:rsidP="00E8243F">
      <w:pPr>
        <w:autoSpaceDE w:val="0"/>
        <w:autoSpaceDN w:val="0"/>
        <w:spacing w:before="180" w:after="0" w:line="262" w:lineRule="auto"/>
        <w:ind w:left="180" w:right="1296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Коммуникативные универсальные учебные действия: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1. ориентироваться в терминах (понятиях), соотносить их с краткой характеристикой:</w:t>
      </w:r>
    </w:p>
    <w:p w:rsidR="00E8243F" w:rsidRPr="001D2BDC" w:rsidRDefault="00E8243F" w:rsidP="00E8243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понятия и термины, связанные с миром природы (среда обитания, тело, явление, вещество; заповедник);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178" w:after="0" w:line="286" w:lineRule="auto"/>
        <w:rPr>
          <w:lang w:val="ru-RU"/>
        </w:rPr>
      </w:pPr>
      <w:r w:rsidRPr="001D2BDC">
        <w:rPr>
          <w:lang w:val="ru-RU"/>
        </w:rPr>
        <w:tab/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2. описывать условия жизни на Земле, отличие нашей планеты от других планет Солнечной системы;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5. приводить примеры растений и животных, занесённых в Красную книгу России (на примере своей местности);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6. описывать современные события от имени их участника.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E8243F" w:rsidRPr="001D2BDC" w:rsidRDefault="00E8243F" w:rsidP="00E8243F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следовать образцу, предложенному плану и инструкции при решении учебной задачи;</w:t>
      </w:r>
    </w:p>
    <w:p w:rsidR="00E8243F" w:rsidRPr="001D2BDC" w:rsidRDefault="00E8243F" w:rsidP="00E8243F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контролировать с небольшой помощью учителя последовательность действий по решению учебной задачи;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E8243F" w:rsidRPr="001D2BDC" w:rsidRDefault="00E8243F" w:rsidP="00E8243F">
      <w:pPr>
        <w:rPr>
          <w:lang w:val="ru-RU"/>
        </w:rPr>
        <w:sectPr w:rsidR="00E8243F" w:rsidRPr="001D2BDC">
          <w:pgSz w:w="11900" w:h="16840"/>
          <w:pgMar w:top="334" w:right="878" w:bottom="308" w:left="666" w:header="720" w:footer="720" w:gutter="0"/>
          <w:cols w:space="720" w:equalWidth="0">
            <w:col w:w="10356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138" w:line="220" w:lineRule="exact"/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262" w:lineRule="auto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определять причины возможных конфликтов, выбирать (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из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предложенных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) способы их разрешения.</w:t>
      </w:r>
    </w:p>
    <w:p w:rsidR="00E8243F" w:rsidRPr="008E7DF7" w:rsidRDefault="00E8243F" w:rsidP="00E8243F">
      <w:pPr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230" w:lineRule="auto"/>
        <w:rPr>
          <w:lang w:val="ru-RU"/>
        </w:rPr>
      </w:pPr>
      <w:r w:rsidRPr="00DD640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2 классе направлено на достижение 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E8243F" w:rsidRPr="001D2BDC" w:rsidRDefault="00E8243F" w:rsidP="00E8243F">
      <w:pPr>
        <w:autoSpaceDE w:val="0"/>
        <w:autoSpaceDN w:val="0"/>
        <w:spacing w:before="226"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8243F" w:rsidRPr="001D2BDC" w:rsidRDefault="00E8243F" w:rsidP="00E8243F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традиционными российскими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1D2BDC">
        <w:rPr>
          <w:lang w:val="ru-RU"/>
        </w:rPr>
        <w:br/>
      </w:r>
      <w:r w:rsidRPr="001D2BDC">
        <w:rPr>
          <w:lang w:val="ru-RU"/>
        </w:rPr>
        <w:tab/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E8243F" w:rsidRPr="001D2BDC" w:rsidRDefault="00E8243F" w:rsidP="00E8243F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E8243F" w:rsidRPr="001D2BDC" w:rsidRDefault="00E8243F" w:rsidP="00E8243F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E8243F" w:rsidRPr="001D2BDC" w:rsidRDefault="00E8243F" w:rsidP="00E8243F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8243F" w:rsidRPr="001D2BDC" w:rsidRDefault="00E8243F" w:rsidP="00E8243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E8243F" w:rsidRPr="00DD6401" w:rsidRDefault="00E8243F" w:rsidP="00E8243F">
      <w:pPr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DD640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E8243F" w:rsidRPr="001D2BDC" w:rsidRDefault="00E8243F" w:rsidP="00E8243F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D640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D640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E8243F" w:rsidRPr="001D2BDC" w:rsidRDefault="00E8243F" w:rsidP="00E8243F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E8243F" w:rsidRPr="001D2BDC" w:rsidRDefault="00E8243F" w:rsidP="00E8243F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E8243F" w:rsidRPr="001D2BDC" w:rsidRDefault="00E8243F" w:rsidP="00E8243F">
      <w:pPr>
        <w:autoSpaceDE w:val="0"/>
        <w:autoSpaceDN w:val="0"/>
        <w:spacing w:before="286" w:after="0" w:line="230" w:lineRule="auto"/>
        <w:rPr>
          <w:lang w:val="ru-RU"/>
        </w:rPr>
      </w:pPr>
      <w:r w:rsidRPr="008E7DF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</w:t>
      </w:r>
      <w:r w:rsidRPr="008E7DF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РЕЗУЛЬТАТЫ</w:t>
      </w:r>
    </w:p>
    <w:p w:rsidR="00E8243F" w:rsidRPr="001D2BDC" w:rsidRDefault="00E8243F" w:rsidP="00E8243F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E8243F" w:rsidRPr="001D2BDC" w:rsidRDefault="00E8243F" w:rsidP="00E8243F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E8243F" w:rsidRPr="001D2BDC" w:rsidRDefault="00E8243F" w:rsidP="00E8243F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E8243F" w:rsidRPr="001D2BDC" w:rsidRDefault="00E8243F" w:rsidP="00E8243F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r w:rsidRPr="008E7DF7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коллективный труд и его результаты и др.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—с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ледствие);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E8243F" w:rsidRPr="001D2BDC" w:rsidRDefault="00E8243F" w:rsidP="00E8243F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E8243F" w:rsidRPr="001D2BDC" w:rsidRDefault="00E8243F" w:rsidP="00E8243F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аргументированно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высказывать своё мнение; приводить доказательства своей правоты; </w:t>
      </w:r>
    </w:p>
    <w:p w:rsidR="00E8243F" w:rsidRPr="001D2BDC" w:rsidRDefault="00E8243F" w:rsidP="00E8243F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E8243F" w:rsidRPr="001D2BDC" w:rsidRDefault="00E8243F" w:rsidP="00E8243F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Регулятивные универсальные учебные действия: </w:t>
      </w: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E8243F" w:rsidRPr="001D2BDC" w:rsidRDefault="00E8243F" w:rsidP="00E8243F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E8243F" w:rsidRPr="001D2BDC" w:rsidRDefault="00E8243F" w:rsidP="00E8243F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E8243F" w:rsidRPr="001D2BDC" w:rsidRDefault="00E8243F" w:rsidP="00E8243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8243F" w:rsidRPr="001D2BDC" w:rsidRDefault="00E8243F" w:rsidP="00E82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E8243F" w:rsidRPr="001D2BDC" w:rsidRDefault="00E8243F" w:rsidP="00E8243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E8243F" w:rsidRPr="001D2BDC" w:rsidRDefault="00E8243F" w:rsidP="00E8243F">
      <w:pPr>
        <w:autoSpaceDE w:val="0"/>
        <w:autoSpaceDN w:val="0"/>
        <w:spacing w:before="288" w:after="0" w:line="230" w:lineRule="auto"/>
        <w:rPr>
          <w:lang w:val="ru-RU"/>
        </w:rPr>
      </w:pPr>
      <w:r w:rsidRPr="008E7DF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8243F" w:rsidRPr="001D2BDC" w:rsidRDefault="00E8243F" w:rsidP="00E8243F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8E7DF7">
        <w:rPr>
          <w:rFonts w:ascii="Times New Roman" w:eastAsia="Times New Roman" w:hAnsi="Times New Roman"/>
          <w:color w:val="000000"/>
          <w:sz w:val="24"/>
          <w:lang w:val="ru-RU"/>
        </w:rPr>
        <w:t xml:space="preserve">    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во </w:t>
      </w: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классе 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E8243F" w:rsidRPr="001D2BDC" w:rsidRDefault="00E8243F" w:rsidP="00E8243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Россию на карте мира, на карте России - Москву, свой регион и его главный город;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узнавать государственную символику Российской Федерации (гимн, герб, флаг) и своего региона; </w:t>
      </w:r>
    </w:p>
    <w:p w:rsidR="00E8243F" w:rsidRPr="001D2BDC" w:rsidRDefault="00E8243F" w:rsidP="00E8243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E8243F" w:rsidRPr="001D2BDC" w:rsidRDefault="00E8243F" w:rsidP="00E8243F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изученные объекты окружающего мира по их описанию, рисункам и фотографиям, различать их в окружающем мире; </w:t>
      </w:r>
    </w:p>
    <w:p w:rsidR="00E8243F" w:rsidRPr="00DD6401" w:rsidRDefault="00E8243F" w:rsidP="00E8243F">
      <w:pPr>
        <w:autoSpaceDE w:val="0"/>
        <w:autoSpaceDN w:val="0"/>
        <w:spacing w:before="190" w:after="0" w:line="230" w:lineRule="auto"/>
        <w:ind w:left="420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изученных традиций, обычаев и праздников народов родного края;</w:t>
      </w:r>
    </w:p>
    <w:p w:rsidR="00E8243F" w:rsidRPr="001D2BDC" w:rsidRDefault="00E8243F" w:rsidP="00E8243F">
      <w:pPr>
        <w:rPr>
          <w:lang w:val="ru-RU"/>
        </w:rPr>
        <w:sectPr w:rsidR="00E8243F" w:rsidRPr="001D2BDC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66" w:line="220" w:lineRule="exact"/>
        <w:rPr>
          <w:lang w:val="ru-RU"/>
        </w:rPr>
      </w:pPr>
    </w:p>
    <w:p w:rsidR="00E8243F" w:rsidRPr="001D2BDC" w:rsidRDefault="00E8243F" w:rsidP="00E8243F">
      <w:pPr>
        <w:autoSpaceDE w:val="0"/>
        <w:autoSpaceDN w:val="0"/>
        <w:spacing w:after="0" w:line="348" w:lineRule="auto"/>
        <w:rPr>
          <w:lang w:val="ru-RU"/>
        </w:rPr>
      </w:pP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важных событий прошлого и настоящего родного края; трудовой деятельности и профессий жителей родного края;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наблюдения и опыты с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природными объектами, измерения;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изученных взаимосвязей в природе, при меры, иллюстрирующие значение природы в жизни человека;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изученные объекты живой и неживой природы по предложенным признакам; —  сравнивать объекты живой и неживой природы на основе внешних признаков;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на местности по местным природным при знакам, Солнцу, компасу; —   создавать  по  заданному  плану  развёрнутые  высказывания о природе и обществе;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—  использовать для ответов на вопросы небольшие тексты о природе и обществе;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школе, правила безопасного поведения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пассажира наземного транспорта и метро;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режим дня и питания;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—  безопасно использовать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мессенджеры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Интернета в условиях контролируемого доступа в Интернет;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—  безопасно осуществлять коммуникацию в школьных сообществах с помощью учителя в случае необходимости.</w:t>
      </w:r>
    </w:p>
    <w:p w:rsidR="00E8243F" w:rsidRPr="001D2BDC" w:rsidRDefault="00E8243F" w:rsidP="00E8243F">
      <w:pPr>
        <w:rPr>
          <w:lang w:val="ru-RU"/>
        </w:rPr>
        <w:sectPr w:rsidR="00E8243F" w:rsidRPr="001D2BDC">
          <w:pgSz w:w="11900" w:h="16840"/>
          <w:pgMar w:top="286" w:right="760" w:bottom="1440" w:left="1086" w:header="720" w:footer="720" w:gutter="0"/>
          <w:cols w:space="720" w:equalWidth="0">
            <w:col w:w="10054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64" w:line="220" w:lineRule="exact"/>
        <w:rPr>
          <w:lang w:val="ru-RU"/>
        </w:rPr>
      </w:pPr>
    </w:p>
    <w:p w:rsidR="00E8243F" w:rsidRDefault="00E8243F" w:rsidP="00E8243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322"/>
        <w:gridCol w:w="530"/>
        <w:gridCol w:w="1104"/>
        <w:gridCol w:w="1140"/>
        <w:gridCol w:w="864"/>
        <w:gridCol w:w="3074"/>
        <w:gridCol w:w="1238"/>
        <w:gridCol w:w="2762"/>
      </w:tblGrid>
      <w:tr w:rsidR="00E8243F" w:rsidTr="00EF7194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E8243F" w:rsidTr="00EF7194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3F" w:rsidRDefault="00E8243F" w:rsidP="00EF719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3F" w:rsidRDefault="00E8243F" w:rsidP="00EF7194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3F" w:rsidRDefault="00E8243F" w:rsidP="00EF719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3F" w:rsidRDefault="00E8243F" w:rsidP="00EF719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3F" w:rsidRDefault="00E8243F" w:rsidP="00EF7194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3F" w:rsidRDefault="00E8243F" w:rsidP="00EF7194"/>
        </w:tc>
      </w:tr>
      <w:tr w:rsidR="00E8243F" w:rsidTr="00EF719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E8243F" w:rsidRPr="00373897" w:rsidTr="00EF7194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8" w:after="0" w:line="245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Наша Родина — Россия, Российская Федерация. Россия и её столица на карте.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80" w:after="0" w:line="252" w:lineRule="auto"/>
              <w:ind w:left="72" w:right="288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учителя, рассматривание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иллюстраций, чтение текстов 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федеративном устройстве России, о многонациональном составе населения страны;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80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4" w:after="0" w:line="245" w:lineRule="auto"/>
              <w:ind w:left="72" w:right="288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Государственные символы России, символика  своего региона.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учителя, рассматривание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иллюстраций, чтение текстов 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федеративном устройстве России, 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многонациональном составе населения страны;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Игра-путешествие по теме «Работаем экскурсоводами, проводим экскурсии по Москве, Санкт-Петербургу»;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А.А. Плешакова. [Электронный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ресурс]- Режим доступа: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russia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prosv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aspx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no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=26995.</w:t>
            </w:r>
          </w:p>
        </w:tc>
      </w:tr>
      <w:tr w:rsidR="00E8243F" w:rsidRPr="00373897" w:rsidTr="00EF719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66" w:after="0" w:line="245" w:lineRule="auto"/>
              <w:ind w:left="72" w:right="288"/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Москва — </w:t>
            </w:r>
            <w:proofErr w:type="spellStart"/>
            <w:proofErr w:type="gramStart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столи</w:t>
            </w:r>
            <w:proofErr w:type="spellEnd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ца</w:t>
            </w:r>
            <w:proofErr w:type="spellEnd"/>
            <w:proofErr w:type="gramEnd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. Достопримечательности Москвы.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Страницы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истории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Москвы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03.10.2023</w:t>
            </w:r>
          </w:p>
          <w:p w:rsidR="00E8243F" w:rsidRPr="00DB694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06.10.2023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учителя по теме «История возникновения Москвы»;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Города России. Свой регион и его столица на карте РФ.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картой: Россия, Москва, Санкт-Петербург, наш регион на карте РФ;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11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6" w:after="0" w:line="245" w:lineRule="auto"/>
              <w:ind w:left="72" w:right="43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— многонациональное государство. Народы России, их традиции, обычаи, праздники.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учителя, рассматривание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иллюстраций, чтение текстов 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федеративном устройстве России, о многонациональном составе населения страны;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E8243F" w:rsidRPr="001D2BDC" w:rsidRDefault="00E8243F" w:rsidP="00E8243F">
      <w:pPr>
        <w:autoSpaceDE w:val="0"/>
        <w:autoSpaceDN w:val="0"/>
        <w:spacing w:after="0" w:line="14" w:lineRule="exact"/>
        <w:rPr>
          <w:lang w:val="ru-RU"/>
        </w:rPr>
      </w:pPr>
    </w:p>
    <w:p w:rsidR="00E8243F" w:rsidRPr="001D2BDC" w:rsidRDefault="00E8243F" w:rsidP="00E8243F">
      <w:pPr>
        <w:rPr>
          <w:lang w:val="ru-RU"/>
        </w:rPr>
        <w:sectPr w:rsidR="00E8243F" w:rsidRPr="001D2BDC">
          <w:pgSz w:w="16840" w:h="11900"/>
          <w:pgMar w:top="282" w:right="640" w:bottom="82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322"/>
        <w:gridCol w:w="530"/>
        <w:gridCol w:w="1104"/>
        <w:gridCol w:w="1140"/>
        <w:gridCol w:w="864"/>
        <w:gridCol w:w="3074"/>
        <w:gridCol w:w="1238"/>
        <w:gridCol w:w="2762"/>
      </w:tblGrid>
      <w:tr w:rsidR="00E8243F" w:rsidRPr="00373897" w:rsidTr="00EF719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6" w:after="0" w:line="252" w:lineRule="auto"/>
              <w:ind w:left="72" w:right="115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Родной край, его природные и культурные достопримечательности.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сообщения об истории родного края (при помощи взрослых, с использованием дополнительных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источников информации);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Значимые события истории родного края. Свой регион и его главный город   на карте.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сообщения об истории родного края (при помощи взрослых, с использованием дополнительных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источников информации);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Хозяйственные  занятия, профессии жителей родного края. Значение труда в жизни человека и общества.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Дидактическая игра по теме «Профессии города и села»;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Семья </w:t>
            </w:r>
            <w:r w:rsidRPr="001D2BDC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— </w:t>
            </w: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коллектив. Семейное древо. Семейные ценности</w:t>
            </w:r>
            <w:proofErr w:type="gramStart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  <w:proofErr w:type="gramEnd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proofErr w:type="gramStart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</w:t>
            </w:r>
            <w:proofErr w:type="gramEnd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 традиции.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28.11.2023</w:t>
            </w:r>
          </w:p>
          <w:p w:rsidR="00E8243F" w:rsidRPr="00DB694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01.12.2023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«Составление схемы родословного древа семьи»;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Совместный  труд и отдых. Участие детей в делах семьи.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B6944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Послушаем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друг друга, расскажем о своей семье»;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  <w:p w:rsidR="00E8243F" w:rsidRPr="00A8451E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«Оцени себя 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—у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меешь ли ты сдерживать эмоции?»;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6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Доброта, справедливость, честность, уважение к чужому мнению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 особенностям других людей — главные правила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взаимоотношений членов общества.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54" w:lineRule="auto"/>
              <w:ind w:left="72"/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ситуаций, раскрывающих примеры гуманного отношения к людям;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группе: работа с пословицами, сравнение и группировка слов по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противоположному значению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добрый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адный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смелый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трусливый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правдивый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лживый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Tr="00EF7194">
        <w:trPr>
          <w:trHeight w:hRule="exact" w:val="348"/>
        </w:trPr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0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/>
        </w:tc>
      </w:tr>
      <w:tr w:rsidR="00E8243F" w:rsidTr="00EF7194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безопасной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</w:tbl>
    <w:p w:rsidR="00E8243F" w:rsidRDefault="00E8243F" w:rsidP="00E8243F">
      <w:pPr>
        <w:autoSpaceDE w:val="0"/>
        <w:autoSpaceDN w:val="0"/>
        <w:spacing w:after="0" w:line="14" w:lineRule="exact"/>
      </w:pPr>
    </w:p>
    <w:p w:rsidR="00E8243F" w:rsidRDefault="00E8243F" w:rsidP="00E8243F">
      <w:pPr>
        <w:sectPr w:rsidR="00E8243F">
          <w:pgSz w:w="16840" w:h="11900"/>
          <w:pgMar w:top="284" w:right="640" w:bottom="6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8243F" w:rsidRDefault="00E8243F" w:rsidP="00E8243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322"/>
        <w:gridCol w:w="530"/>
        <w:gridCol w:w="1104"/>
        <w:gridCol w:w="1140"/>
        <w:gridCol w:w="864"/>
        <w:gridCol w:w="3074"/>
        <w:gridCol w:w="1238"/>
        <w:gridCol w:w="2762"/>
      </w:tblGrid>
      <w:tr w:rsidR="00E8243F" w:rsidRPr="00373897" w:rsidTr="00EF719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6" w:after="0" w:line="254" w:lineRule="auto"/>
              <w:ind w:left="72" w:right="43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рациональное питание (количество приёмов пищи и рацион питания).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«Зачем нужен режим дня?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нужно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правильно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питаться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4" w:after="0" w:line="245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«Что может случиться на прогулке, на игровой площадке, дома и в школе, если не соблюдать правила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безопасности»;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64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 безопасности в школе (маршрут до школы, правила поведения на  занятиях, переменах, при приёмах пищи, а также на пришкольной территории).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Ролевая игра по теме «Мы — пешеходы»; Анализ дорожных ситуаций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безопасного поведения пассажира наземного транспорта и метро.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Номера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телефонов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экстренной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помощи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дорожных ситуаций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1D2BDC">
              <w:rPr>
                <w:lang w:val="ru-RU"/>
              </w:rPr>
              <w:br/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теме «Учимся соблюдать изученные правила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безопасности под руководством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инструктора ГИБДД или учителя»;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поведения при пользовании  компьютером.</w:t>
            </w:r>
          </w:p>
          <w:p w:rsidR="00E8243F" w:rsidRPr="001D2BDC" w:rsidRDefault="00E8243F" w:rsidP="00EF7194">
            <w:pPr>
              <w:autoSpaceDE w:val="0"/>
              <w:autoSpaceDN w:val="0"/>
              <w:spacing w:before="18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Безопасность в Интернете (коммуникация  в </w:t>
            </w:r>
            <w:proofErr w:type="spellStart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мессенджерах</w:t>
            </w:r>
            <w:proofErr w:type="spellEnd"/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 социальных группах) в условиях контролируемого доступа в Интернет.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«Правила пользования компьютером»;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6" w:after="0" w:line="250" w:lineRule="auto"/>
              <w:ind w:left="72" w:right="720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Tr="00EF7194">
        <w:trPr>
          <w:trHeight w:hRule="exact" w:val="348"/>
        </w:trPr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0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/>
        </w:tc>
      </w:tr>
      <w:tr w:rsidR="00E8243F" w:rsidTr="00EF7194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E8243F" w:rsidRPr="00373897" w:rsidTr="00EF7194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66" w:after="0" w:line="245" w:lineRule="auto"/>
              <w:ind w:left="72" w:right="432"/>
            </w:pPr>
            <w:r w:rsidRPr="001D2BD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Наблюдения, опыты, измерения. Звёзды и созвездия, наблюдения звёздного неба.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Планеты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«Чем Земля отличается от других планет»;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1D2BDC" w:rsidRDefault="00E8243F" w:rsidP="00EF719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Мир природы. Познавательные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материалы об окружающем мире [Электронный ресурс]- Режим </w:t>
            </w:r>
            <w:r w:rsidRPr="001D2BDC">
              <w:rPr>
                <w:lang w:val="ru-RU"/>
              </w:rPr>
              <w:br/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доступа:/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smallgames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ws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/11730-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poznavatelnye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materialy</w:t>
            </w:r>
            <w:proofErr w:type="spellEnd"/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1D2BD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</w:tr>
    </w:tbl>
    <w:p w:rsidR="00E8243F" w:rsidRPr="001D2BDC" w:rsidRDefault="00E8243F" w:rsidP="00E8243F">
      <w:pPr>
        <w:autoSpaceDE w:val="0"/>
        <w:autoSpaceDN w:val="0"/>
        <w:spacing w:after="0" w:line="14" w:lineRule="exact"/>
        <w:rPr>
          <w:lang w:val="ru-RU"/>
        </w:rPr>
      </w:pPr>
    </w:p>
    <w:p w:rsidR="00E8243F" w:rsidRPr="001D2BDC" w:rsidRDefault="00E8243F" w:rsidP="00E8243F">
      <w:pPr>
        <w:rPr>
          <w:lang w:val="ru-RU"/>
        </w:rPr>
        <w:sectPr w:rsidR="00E8243F" w:rsidRPr="001D2BDC">
          <w:pgSz w:w="16840" w:h="11900"/>
          <w:pgMar w:top="284" w:right="640" w:bottom="10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8243F" w:rsidRPr="001D2BDC" w:rsidRDefault="00E8243F" w:rsidP="00E8243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322"/>
        <w:gridCol w:w="530"/>
        <w:gridCol w:w="1104"/>
        <w:gridCol w:w="1140"/>
        <w:gridCol w:w="864"/>
        <w:gridCol w:w="3074"/>
        <w:gridCol w:w="1238"/>
        <w:gridCol w:w="2762"/>
      </w:tblGrid>
      <w:tr w:rsidR="00E8243F" w:rsidRPr="00373897" w:rsidTr="00EF719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66" w:after="0" w:line="245" w:lineRule="auto"/>
              <w:ind w:left="72" w:right="144"/>
            </w:pP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Чем Земля отличается от других планет.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Условия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Земле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27.02..2024 01</w:t>
            </w:r>
            <w:r w:rsidRPr="00A845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«Чем Земля отличается от других планет»;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13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Изображения Земли: глобус, карта, план.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глобусом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работа;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Мир природы. Познавательные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материалы об окружающем мире [Электронный ресурс]- Режим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доступа:/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smallgames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ws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/11730-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poznavatelnye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materialy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</w:tr>
      <w:tr w:rsidR="00E8243F" w:rsidRPr="00373897" w:rsidTr="00EF7194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океаны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A8451E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картой: «Как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объекты на настенной карте»;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видеофрагментов и других материалов (по выбору) на тему «Звёздное небо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Созвездия»;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Мир природы. Познавательные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материалы об окружающем мире [Электронный ресурс]- Режим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доступа:/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smallgames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ws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/11730-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mir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prirody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poznavatelnye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materialy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</w:tr>
      <w:tr w:rsidR="00E8243F" w:rsidRPr="00373897" w:rsidTr="00EF7194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Многообразие растений. Деревья, кустарники, травы.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Игра-соревнование по теме «Кто больше вспомнит названий деревьев»;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6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Дикорастущие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растения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Классификация растений (по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иллюстрациям): дикорастущие —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культурные;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 с иллюстративным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материалом: составление коллективного рассказа по теме «Каким бывает растение в разные сезоны»;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E8243F" w:rsidRPr="00DD0341" w:rsidRDefault="00E8243F" w:rsidP="00E8243F">
      <w:pPr>
        <w:autoSpaceDE w:val="0"/>
        <w:autoSpaceDN w:val="0"/>
        <w:spacing w:after="0" w:line="14" w:lineRule="exact"/>
        <w:rPr>
          <w:lang w:val="ru-RU"/>
        </w:rPr>
      </w:pPr>
    </w:p>
    <w:p w:rsidR="00E8243F" w:rsidRPr="00DD0341" w:rsidRDefault="00E8243F" w:rsidP="00E8243F">
      <w:pPr>
        <w:rPr>
          <w:lang w:val="ru-RU"/>
        </w:rPr>
        <w:sectPr w:rsidR="00E8243F" w:rsidRPr="00DD0341">
          <w:pgSz w:w="16840" w:h="11900"/>
          <w:pgMar w:top="284" w:right="640" w:bottom="7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8243F" w:rsidRPr="00DD0341" w:rsidRDefault="00E8243F" w:rsidP="00E8243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322"/>
        <w:gridCol w:w="530"/>
        <w:gridCol w:w="1104"/>
        <w:gridCol w:w="1140"/>
        <w:gridCol w:w="864"/>
        <w:gridCol w:w="3074"/>
        <w:gridCol w:w="1238"/>
        <w:gridCol w:w="2762"/>
      </w:tblGrid>
      <w:tr w:rsidR="00E8243F" w:rsidRPr="00373897" w:rsidTr="00EF7194">
        <w:trPr>
          <w:trHeight w:hRule="exact" w:val="21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Связи в природе. Годовой ход изменений в жизни растения.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Классификация растений (по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иллюстрациям): дикорастущие —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культурные;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«Рассматривание растений, обсуждение условий благополучного роста и развития растения»;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Tr="00EF719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фауна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Дидактическая игра по теме «Угадай животное по описанию»;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5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Энциклопедия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онлайн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Электронный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ресурс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]-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Режим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доступа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: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/onlinevsem.ru/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/enciklopediya-zhivotnyx-onlajn.htm.</w:t>
            </w:r>
          </w:p>
        </w:tc>
      </w:tr>
      <w:tr w:rsidR="00E8243F" w:rsidRPr="00373897" w:rsidTr="00EF719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proofErr w:type="gramStart"/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Насекомые, рыбы, птицы, звери, земноводные,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пресмыкающиеся: общая характеристика (особенности внешнего вида, движений,  питания,  размножения).</w:t>
            </w:r>
            <w:proofErr w:type="gram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Логическая задача по теме «Найди ошибку— 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кое животное попало в эту группу случайно»;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подготовьте вопросы о жизни животных для других групп;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spell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.Р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цифровых образовательных ресурсов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8243F" w:rsidRPr="00373897" w:rsidTr="00EF7194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животных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с использованием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иллюстративного материала по теме «Как живут животные в разные времена года»; Ролевая игра по теме «Собрание в лесу 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—к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 как готовится к зиме»;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RPr="00373897" w:rsidTr="00EF7194">
        <w:trPr>
          <w:trHeight w:hRule="exact" w:val="18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Красная книга России, её значение, отдельные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представители растений и животных Красной книги.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«Что такое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Красная книга?»;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учителя: «Растения и животные нашего края, занесённые в Красную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книгу»;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группе: чтение текстов учебника и использование полученной информации для подготовки собственного рассказа о Красной книге;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Энциклопедия животных </w:t>
            </w:r>
            <w:proofErr w:type="spell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онлайн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[Электронный ресурс]- Режим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доступа: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onlinevsem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obuchenie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enciklopediya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zhivotnyx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onlajn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</w:tr>
    </w:tbl>
    <w:p w:rsidR="00E8243F" w:rsidRPr="00DD0341" w:rsidRDefault="00E8243F" w:rsidP="00E8243F">
      <w:pPr>
        <w:autoSpaceDE w:val="0"/>
        <w:autoSpaceDN w:val="0"/>
        <w:spacing w:after="0" w:line="14" w:lineRule="exact"/>
        <w:rPr>
          <w:lang w:val="ru-RU"/>
        </w:rPr>
      </w:pPr>
    </w:p>
    <w:p w:rsidR="00E8243F" w:rsidRPr="00DD0341" w:rsidRDefault="00E8243F" w:rsidP="00E8243F">
      <w:pPr>
        <w:rPr>
          <w:lang w:val="ru-RU"/>
        </w:rPr>
        <w:sectPr w:rsidR="00E8243F" w:rsidRPr="00DD0341">
          <w:pgSz w:w="16840" w:h="11900"/>
          <w:pgMar w:top="284" w:right="640" w:bottom="13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8243F" w:rsidRPr="00DD0341" w:rsidRDefault="00E8243F" w:rsidP="00E8243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4322"/>
        <w:gridCol w:w="530"/>
        <w:gridCol w:w="1104"/>
        <w:gridCol w:w="1140"/>
        <w:gridCol w:w="864"/>
        <w:gridCol w:w="3074"/>
        <w:gridCol w:w="1238"/>
        <w:gridCol w:w="2762"/>
      </w:tblGrid>
      <w:tr w:rsidR="00E8243F" w:rsidRPr="00373897" w:rsidTr="00EF7194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6F1224" w:rsidRDefault="00E8243F" w:rsidP="00EF7194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 обсуждение иллюстраций,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видеофрагментов и других материалов (по выбору) на тему: «Растения и животные Красной книги»;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учителя: «Растения и животные нашего края, занесённые в Красную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книгу»;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группе: чтение текстов учебника и использование полученной информации для подготовки собственного рассказа о Красной книге;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учебнику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«Окружающий мир»,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 класс (Диск 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proofErr w:type="gram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единая коллекция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цифровых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образовательных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ресурсов (или по </w:t>
            </w:r>
            <w:r w:rsidRPr="00DD0341">
              <w:rPr>
                <w:lang w:val="ru-RU"/>
              </w:rPr>
              <w:br/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адресу: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schoolcollection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</w:t>
            </w:r>
          </w:p>
        </w:tc>
      </w:tr>
      <w:tr w:rsidR="00E8243F" w:rsidTr="00EF7194">
        <w:trPr>
          <w:trHeight w:hRule="exact" w:val="348"/>
        </w:trPr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0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/>
        </w:tc>
      </w:tr>
      <w:tr w:rsidR="00E8243F" w:rsidTr="00EF7194">
        <w:trPr>
          <w:trHeight w:hRule="exact" w:val="348"/>
        </w:trPr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1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/>
        </w:tc>
      </w:tr>
      <w:tr w:rsidR="00E8243F" w:rsidTr="00EF7194">
        <w:trPr>
          <w:trHeight w:hRule="exact" w:val="328"/>
        </w:trPr>
        <w:tc>
          <w:tcPr>
            <w:tcW w:w="4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Pr="00DD0341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D034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243F" w:rsidRDefault="00E8243F" w:rsidP="00EF7194"/>
        </w:tc>
      </w:tr>
    </w:tbl>
    <w:p w:rsidR="00E8243F" w:rsidRDefault="00E8243F" w:rsidP="00E8243F">
      <w:pPr>
        <w:autoSpaceDE w:val="0"/>
        <w:autoSpaceDN w:val="0"/>
        <w:spacing w:after="0" w:line="14" w:lineRule="exact"/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Default="00373897" w:rsidP="0037389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373897" w:rsidRPr="00373897" w:rsidRDefault="00373897" w:rsidP="00373897">
      <w:pPr>
        <w:autoSpaceDE w:val="0"/>
        <w:autoSpaceDN w:val="0"/>
        <w:spacing w:after="0" w:line="230" w:lineRule="auto"/>
        <w:rPr>
          <w:lang w:val="ru-RU"/>
        </w:rPr>
      </w:pPr>
      <w:r w:rsidRPr="00373897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373897" w:rsidRPr="00373897" w:rsidRDefault="00373897" w:rsidP="00373897">
      <w:pPr>
        <w:autoSpaceDE w:val="0"/>
        <w:autoSpaceDN w:val="0"/>
        <w:spacing w:before="346" w:after="0" w:line="230" w:lineRule="auto"/>
        <w:rPr>
          <w:lang w:val="ru-RU"/>
        </w:rPr>
      </w:pPr>
      <w:r w:rsidRPr="00373897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373897" w:rsidRPr="001D2BDC" w:rsidRDefault="00373897" w:rsidP="00373897">
      <w:pPr>
        <w:autoSpaceDE w:val="0"/>
        <w:autoSpaceDN w:val="0"/>
        <w:spacing w:before="166" w:after="0" w:line="271" w:lineRule="auto"/>
        <w:ind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2 класс /Плешаков А.А., Акционерное общество «Издательств</w:t>
      </w:r>
      <w:proofErr w:type="gram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о«</w:t>
      </w:r>
      <w:proofErr w:type="gram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Просвещение»; </w:t>
      </w:r>
      <w:r w:rsidRPr="001D2BDC">
        <w:rPr>
          <w:lang w:val="ru-RU"/>
        </w:rPr>
        <w:br/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373897" w:rsidRPr="001D2BDC" w:rsidRDefault="00373897" w:rsidP="00373897">
      <w:pPr>
        <w:autoSpaceDE w:val="0"/>
        <w:autoSpaceDN w:val="0"/>
        <w:spacing w:before="262"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373897" w:rsidRPr="001D2BDC" w:rsidRDefault="00373897" w:rsidP="00373897">
      <w:pPr>
        <w:autoSpaceDE w:val="0"/>
        <w:autoSpaceDN w:val="0"/>
        <w:spacing w:before="166" w:after="0" w:line="262" w:lineRule="auto"/>
        <w:ind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1. Плешаков А. А. Окружающий мир. 2 класс. Учебник для общеобразовательных учреждений с приложением на электронном носителе. В 2 частях. – 3-е изд. – М.: Просвещение, 2012.</w:t>
      </w:r>
    </w:p>
    <w:p w:rsidR="00373897" w:rsidRPr="001D2BDC" w:rsidRDefault="00373897" w:rsidP="00373897">
      <w:pPr>
        <w:autoSpaceDE w:val="0"/>
        <w:autoSpaceDN w:val="0"/>
        <w:spacing w:before="408" w:after="0" w:line="262" w:lineRule="auto"/>
        <w:ind w:right="158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2. Плешаков А. А. Окружающий мир. 2 класс. Рабочая тетрадь: пособие для учащихся общеобразовательных учреждений. В 2 частях. – 8-е изд. – М.: Просвещение, 2012.</w:t>
      </w:r>
    </w:p>
    <w:p w:rsidR="00373897" w:rsidRPr="001D2BDC" w:rsidRDefault="00373897" w:rsidP="00373897">
      <w:pPr>
        <w:autoSpaceDE w:val="0"/>
        <w:autoSpaceDN w:val="0"/>
        <w:spacing w:before="406" w:after="0" w:line="262" w:lineRule="auto"/>
        <w:ind w:right="1008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3. Плешаков А. А.,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Гара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Н. Н., Назарова З. Д. Окружающий мир. 2 класс. Тесты: пособие для учащихся общеобразовательных учреждений. – 6-е изд. – М.: Просвещение, 2012.</w:t>
      </w:r>
    </w:p>
    <w:p w:rsidR="00373897" w:rsidRPr="001D2BDC" w:rsidRDefault="00373897" w:rsidP="00373897">
      <w:pPr>
        <w:autoSpaceDE w:val="0"/>
        <w:autoSpaceDN w:val="0"/>
        <w:spacing w:before="406"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Мультимедийное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оборудование.</w:t>
      </w:r>
    </w:p>
    <w:p w:rsidR="00373897" w:rsidRPr="001D2BDC" w:rsidRDefault="00373897" w:rsidP="00373897">
      <w:pPr>
        <w:autoSpaceDE w:val="0"/>
        <w:autoSpaceDN w:val="0"/>
        <w:spacing w:before="262" w:after="0" w:line="230" w:lineRule="auto"/>
        <w:rPr>
          <w:lang w:val="ru-RU"/>
        </w:rPr>
      </w:pPr>
      <w:r w:rsidRPr="001D2BDC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373897" w:rsidRPr="001D2BDC" w:rsidRDefault="00373897" w:rsidP="00373897">
      <w:pPr>
        <w:autoSpaceDE w:val="0"/>
        <w:autoSpaceDN w:val="0"/>
        <w:spacing w:before="166" w:after="0" w:line="262" w:lineRule="auto"/>
        <w:ind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Единая Коллекция цифровых образовательных ресурсов [Электронный ресурс]- Режим доступа: 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/.</w:t>
      </w:r>
    </w:p>
    <w:p w:rsidR="00373897" w:rsidRPr="001D2BDC" w:rsidRDefault="00373897" w:rsidP="00373897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Мир природы. Познавательные материалы об окружающем мире [Электронный ресурс]- Режим доступа:/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smallgames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ws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/11730-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mir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prirody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poznavatelnye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materialy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ob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73897" w:rsidRPr="001D2BDC" w:rsidRDefault="00373897" w:rsidP="00373897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Умники. Изучаем жизнь-полная версия [Электронный ресурс]- Режим доступа:/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smallgames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ws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/10010-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umniki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izuchaem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zhizn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73897" w:rsidRPr="001D2BDC" w:rsidRDefault="00373897" w:rsidP="00373897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приложение к учебнику А.А. Плешакова. [Электронный ресурс]- Режим доступа: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russia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aspx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ob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=26995.</w:t>
      </w:r>
    </w:p>
    <w:p w:rsidR="00373897" w:rsidRPr="001D2BDC" w:rsidRDefault="00373897" w:rsidP="00373897">
      <w:pPr>
        <w:autoSpaceDE w:val="0"/>
        <w:autoSpaceDN w:val="0"/>
        <w:spacing w:before="70" w:after="0" w:line="262" w:lineRule="auto"/>
        <w:ind w:right="3024"/>
        <w:rPr>
          <w:lang w:val="ru-RU"/>
        </w:rPr>
      </w:pPr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Энциклопедия животных </w:t>
      </w:r>
      <w:proofErr w:type="spellStart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онлайн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 xml:space="preserve"> [Электронный ресурс]- Режим доступа: 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onlinevsem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obuchenie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enciklopediya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zhivotnyx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onlajn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1D2BD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AA0F94" w:rsidRPr="00373897" w:rsidRDefault="00AA0F94">
      <w:pPr>
        <w:rPr>
          <w:lang w:val="ru-RU"/>
        </w:rPr>
      </w:pPr>
    </w:p>
    <w:sectPr w:rsidR="00AA0F94" w:rsidRPr="00373897" w:rsidSect="00E824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243F"/>
    <w:rsid w:val="00373897"/>
    <w:rsid w:val="00AA0F94"/>
    <w:rsid w:val="00E8243F"/>
    <w:rsid w:val="00EA5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243F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E824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E824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E824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E824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824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824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824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E824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824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824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E824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E8243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E8243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E8243F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E8243F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E8243F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E8243F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E824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E82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8243F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E82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8243F"/>
    <w:rPr>
      <w:rFonts w:eastAsiaTheme="minorEastAsia"/>
      <w:lang w:val="en-US"/>
    </w:rPr>
  </w:style>
  <w:style w:type="paragraph" w:styleId="a9">
    <w:name w:val="No Spacing"/>
    <w:uiPriority w:val="1"/>
    <w:qFormat/>
    <w:rsid w:val="00E8243F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E824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E824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E824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E824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E824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E8243F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E8243F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E8243F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E8243F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E8243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E8243F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E8243F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E8243F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E8243F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E8243F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E8243F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E8243F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E8243F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E8243F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E8243F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E8243F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E8243F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E8243F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E8243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E8243F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E824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E8243F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E824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E8243F"/>
    <w:rPr>
      <w:b/>
      <w:bCs/>
    </w:rPr>
  </w:style>
  <w:style w:type="character" w:styleId="af7">
    <w:name w:val="Emphasis"/>
    <w:basedOn w:val="a2"/>
    <w:uiPriority w:val="20"/>
    <w:qFormat/>
    <w:rsid w:val="00E824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E824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E8243F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E824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E824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E824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E824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E824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E8243F"/>
    <w:pPr>
      <w:outlineLvl w:val="9"/>
    </w:pPr>
  </w:style>
  <w:style w:type="table" w:styleId="aff0">
    <w:name w:val="Table Grid"/>
    <w:basedOn w:val="a3"/>
    <w:uiPriority w:val="59"/>
    <w:rsid w:val="00E8243F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E8243F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E8243F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E8243F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E8243F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E8243F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E8243F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E8243F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E824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E8243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E8243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E8243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E8243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E8243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E8243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E8243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E8243F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E8243F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5670</Words>
  <Characters>32319</Characters>
  <Application>Microsoft Office Word</Application>
  <DocSecurity>0</DocSecurity>
  <Lines>269</Lines>
  <Paragraphs>75</Paragraphs>
  <ScaleCrop>false</ScaleCrop>
  <Company/>
  <LinksUpToDate>false</LinksUpToDate>
  <CharactersWithSpaces>37914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2023-10-01T21:49:00Z</dcterms:created>
  <dcterms:modified xsi:type="dcterms:W3CDTF">2023-10-01T21:53:00Z</dcterms:modified>
</cp:coreProperties>
</file>